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CDED2" w14:textId="77777777" w:rsidR="00DD0355" w:rsidRDefault="00DD0355" w:rsidP="003C19FE">
      <w:pPr>
        <w:rPr>
          <w:b/>
          <w:bCs/>
          <w:sz w:val="40"/>
          <w:szCs w:val="40"/>
        </w:rPr>
      </w:pPr>
    </w:p>
    <w:p w14:paraId="168D101C" w14:textId="77777777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9F626A">
        <w:rPr>
          <w:b/>
          <w:bCs/>
          <w:sz w:val="40"/>
          <w:szCs w:val="40"/>
        </w:rPr>
        <w:t>A-6</w:t>
      </w:r>
      <w:r>
        <w:rPr>
          <w:b/>
          <w:bCs/>
          <w:sz w:val="40"/>
          <w:szCs w:val="40"/>
        </w:rPr>
        <w:t xml:space="preserve">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14:paraId="3CAFB247" w14:textId="77777777" w:rsidR="00FD0FAE" w:rsidRDefault="00FD0FAE" w:rsidP="003C19FE"/>
    <w:p w14:paraId="3B5718CC" w14:textId="457B2C5A" w:rsidR="00CF058F" w:rsidRPr="003C19FE" w:rsidRDefault="00CF058F" w:rsidP="00CF058F">
      <w:r w:rsidRPr="003C19FE">
        <w:t xml:space="preserve">De hierna te noemen </w:t>
      </w:r>
      <w:r w:rsidR="00A75165">
        <w:t>i</w:t>
      </w:r>
      <w:r w:rsidRPr="003C19FE">
        <w:t>nschrijver(s):</w:t>
      </w:r>
    </w:p>
    <w:p w14:paraId="175F1D22" w14:textId="77777777" w:rsidR="00CF058F" w:rsidRDefault="00CF058F" w:rsidP="00CF058F"/>
    <w:p w14:paraId="36ED5EB8" w14:textId="77777777" w:rsidR="00CF058F" w:rsidRDefault="00CF058F" w:rsidP="00CF058F">
      <w:r w:rsidRPr="003C19FE">
        <w:t xml:space="preserve">a. _____________________________________________ </w:t>
      </w:r>
    </w:p>
    <w:p w14:paraId="4B57899E" w14:textId="77777777" w:rsidR="00CF058F" w:rsidRDefault="00CF058F" w:rsidP="00CF058F">
      <w:r w:rsidRPr="003C19FE">
        <w:t xml:space="preserve">gevestigd te: _______________________________________ </w:t>
      </w:r>
    </w:p>
    <w:p w14:paraId="784744E4" w14:textId="77777777" w:rsidR="00CF058F" w:rsidRPr="003C19FE" w:rsidRDefault="00CF058F" w:rsidP="00CF058F">
      <w:r w:rsidRPr="003C19FE">
        <w:t>KVK-nummer ______________________________</w:t>
      </w:r>
    </w:p>
    <w:p w14:paraId="612ADE81" w14:textId="77777777" w:rsidR="00CF058F" w:rsidRDefault="00CF058F" w:rsidP="00CF058F"/>
    <w:p w14:paraId="44A6E87C" w14:textId="77777777" w:rsidR="00CF058F" w:rsidRDefault="00CF058F" w:rsidP="00CF058F">
      <w:r w:rsidRPr="003C19FE">
        <w:t xml:space="preserve">b. _____________________________________________ </w:t>
      </w:r>
    </w:p>
    <w:p w14:paraId="5231ACEB" w14:textId="77777777" w:rsidR="00CF058F" w:rsidRDefault="00CF058F" w:rsidP="00CF058F">
      <w:r w:rsidRPr="003C19FE">
        <w:t xml:space="preserve">gevestigd te: _______________________________________ </w:t>
      </w:r>
    </w:p>
    <w:p w14:paraId="56C3A556" w14:textId="77777777" w:rsidR="00CF058F" w:rsidRPr="003C19FE" w:rsidRDefault="00CF058F" w:rsidP="00CF058F">
      <w:r w:rsidRPr="003C19FE">
        <w:t>KVK-nummer ______________________________</w:t>
      </w:r>
    </w:p>
    <w:p w14:paraId="2AAAB8A6" w14:textId="77777777" w:rsidR="00CF058F" w:rsidRDefault="00CF058F" w:rsidP="00CF058F"/>
    <w:p w14:paraId="727A7B10" w14:textId="77777777" w:rsidR="00CF058F" w:rsidRDefault="00CF058F" w:rsidP="00CF058F">
      <w:r>
        <w:t>c.</w:t>
      </w:r>
      <w:r w:rsidRPr="003C19FE">
        <w:t xml:space="preserve">. _____________________________________________ </w:t>
      </w:r>
    </w:p>
    <w:p w14:paraId="5FD00EF2" w14:textId="77777777" w:rsidR="00CF058F" w:rsidRDefault="00CF058F" w:rsidP="00CF058F">
      <w:r w:rsidRPr="003C19FE">
        <w:t xml:space="preserve">gevestigd te: _______________________________________ </w:t>
      </w:r>
    </w:p>
    <w:p w14:paraId="4BDA36C0" w14:textId="77777777" w:rsidR="00CF058F" w:rsidRPr="003C19FE" w:rsidRDefault="00CF058F" w:rsidP="00CF058F">
      <w:r w:rsidRPr="003C19FE">
        <w:t>KVK-nummer ______________________________</w:t>
      </w:r>
    </w:p>
    <w:p w14:paraId="0D733F9E" w14:textId="77777777" w:rsidR="00CF058F" w:rsidRDefault="00CF058F" w:rsidP="00CF058F"/>
    <w:p w14:paraId="195C380A" w14:textId="77777777" w:rsidR="00CF058F" w:rsidRPr="00FD0FAE" w:rsidRDefault="00CF058F" w:rsidP="00CF058F">
      <w:pPr>
        <w:rPr>
          <w:i/>
        </w:rPr>
      </w:pPr>
      <w:r w:rsidRPr="00FD0FAE">
        <w:rPr>
          <w:i/>
        </w:rPr>
        <w:t xml:space="preserve"> (Bij een natuurlijk persoon naam en voornamen voluit, bij een rechtspersoon de statutaire naam; bij een natuurlijk persoon </w:t>
      </w:r>
      <w:r>
        <w:rPr>
          <w:i/>
        </w:rPr>
        <w:t xml:space="preserve">het adres, de postcode en </w:t>
      </w:r>
      <w:r w:rsidRPr="00FD0FAE">
        <w:rPr>
          <w:i/>
        </w:rPr>
        <w:t xml:space="preserve">de woonplaats, bij een rechtspersoon </w:t>
      </w:r>
      <w:r>
        <w:rPr>
          <w:i/>
        </w:rPr>
        <w:t xml:space="preserve">het adres, de postcode en </w:t>
      </w:r>
      <w:r w:rsidRPr="00FD0FAE">
        <w:rPr>
          <w:i/>
        </w:rPr>
        <w:t>de vestigingsplaats)</w:t>
      </w:r>
    </w:p>
    <w:p w14:paraId="01DE8E7C" w14:textId="77777777" w:rsidR="00CF058F" w:rsidRDefault="00CF058F" w:rsidP="00CF058F"/>
    <w:p w14:paraId="520CDD06" w14:textId="77777777" w:rsidR="00CF058F" w:rsidRPr="003C19FE" w:rsidRDefault="00CF058F" w:rsidP="00CF058F">
      <w:r w:rsidRPr="003C19FE">
        <w:t xml:space="preserve">verklaart (verklaren) zich door ondertekening dezes bereid de </w:t>
      </w:r>
      <w:r>
        <w:t>Concessie</w:t>
      </w:r>
      <w:r w:rsidRPr="003C19FE">
        <w:t xml:space="preserve"> voor:</w:t>
      </w:r>
    </w:p>
    <w:p w14:paraId="52880EF1" w14:textId="77777777" w:rsidR="00CF058F" w:rsidRDefault="00CF058F" w:rsidP="00CF058F"/>
    <w:p w14:paraId="48B20346" w14:textId="77777777" w:rsidR="00CF058F" w:rsidRPr="00623E49" w:rsidRDefault="00CF058F" w:rsidP="00CF058F">
      <w:pPr>
        <w:rPr>
          <w:b/>
          <w:sz w:val="22"/>
          <w:szCs w:val="28"/>
        </w:rPr>
      </w:pPr>
      <w:r w:rsidRPr="00623E49">
        <w:rPr>
          <w:b/>
          <w:sz w:val="22"/>
          <w:szCs w:val="28"/>
        </w:rPr>
        <w:t>Openbare Laaddiensten Elektrisch Vervoer Amsterdam</w:t>
      </w:r>
      <w:r>
        <w:rPr>
          <w:b/>
          <w:sz w:val="22"/>
          <w:szCs w:val="28"/>
        </w:rPr>
        <w:t xml:space="preserve">, met kenmerk </w:t>
      </w:r>
      <w:r w:rsidRPr="00623E49">
        <w:rPr>
          <w:b/>
          <w:sz w:val="22"/>
          <w:szCs w:val="28"/>
        </w:rPr>
        <w:t>AI 2020-0251</w:t>
      </w:r>
    </w:p>
    <w:p w14:paraId="70347875" w14:textId="77777777" w:rsidR="00CF058F" w:rsidRDefault="00CF058F" w:rsidP="00CF058F"/>
    <w:p w14:paraId="27FE0D27" w14:textId="09B1E41C" w:rsidR="00CF058F" w:rsidRDefault="00CF058F" w:rsidP="00CF058F">
      <w:r w:rsidRPr="003C19FE">
        <w:t>uit te voeren voor een bedrag</w:t>
      </w:r>
      <w:r w:rsidR="00E824B9">
        <w:t xml:space="preserve"> gedurende Overeenkomst (Plaatsingstermijn en Exploitatietermijn) en eventuele verlenging</w:t>
      </w:r>
      <w:r w:rsidRPr="003C19FE">
        <w:t>, de omzetbelasting daarin niet inbegrepen, van:</w:t>
      </w:r>
    </w:p>
    <w:p w14:paraId="584B5354" w14:textId="77777777" w:rsidR="00CF058F" w:rsidRDefault="00CF058F" w:rsidP="00CF058F"/>
    <w:p w14:paraId="5CC8A644" w14:textId="6A0D7FE7" w:rsidR="00CF058F" w:rsidRDefault="00CF058F" w:rsidP="00CF058F">
      <w:pPr>
        <w:pStyle w:val="OpsommingBullet0"/>
        <w:numPr>
          <w:ilvl w:val="0"/>
          <w:numId w:val="0"/>
        </w:numPr>
        <w:spacing w:line="276" w:lineRule="auto"/>
        <w:ind w:left="227" w:hanging="227"/>
        <w:jc w:val="both"/>
      </w:pPr>
      <w:r>
        <w:t xml:space="preserve">a. </w:t>
      </w:r>
      <w:r w:rsidR="009E6CF9" w:rsidRPr="009E6CF9">
        <w:t>Prijs voor het realiseren en in stand houden van één Laadobject op ten minste een 3*25A aansluiting</w:t>
      </w:r>
    </w:p>
    <w:p w14:paraId="189F55FF" w14:textId="77777777" w:rsidR="00CF058F" w:rsidRDefault="00CF058F" w:rsidP="00CF058F">
      <w:r w:rsidRPr="003C19FE">
        <w:t>__________________________________________ euro (bedrag in cijfers)</w:t>
      </w:r>
    </w:p>
    <w:p w14:paraId="33B2E291" w14:textId="77777777" w:rsidR="00CF058F" w:rsidRPr="003C19FE" w:rsidRDefault="00CF058F" w:rsidP="00CF058F"/>
    <w:p w14:paraId="70AAA0BA" w14:textId="77777777" w:rsidR="00CF058F" w:rsidRPr="003C19FE" w:rsidRDefault="00CF058F" w:rsidP="00CF058F">
      <w:r w:rsidRPr="003C19FE">
        <w:t>__________________________________________ euro (bedrag in letters).</w:t>
      </w:r>
    </w:p>
    <w:p w14:paraId="5CE4E76B" w14:textId="77777777" w:rsidR="00CF058F" w:rsidRDefault="00CF058F" w:rsidP="00CF058F">
      <w:pPr>
        <w:pStyle w:val="OpsommingBullet0"/>
        <w:numPr>
          <w:ilvl w:val="0"/>
          <w:numId w:val="0"/>
        </w:numPr>
        <w:spacing w:line="276" w:lineRule="auto"/>
        <w:jc w:val="both"/>
      </w:pPr>
    </w:p>
    <w:p w14:paraId="04FC8220" w14:textId="77777777" w:rsidR="009E6CF9" w:rsidRDefault="00CF058F" w:rsidP="00CF058F">
      <w:pPr>
        <w:pStyle w:val="OpsommingBullet0"/>
        <w:numPr>
          <w:ilvl w:val="0"/>
          <w:numId w:val="0"/>
        </w:numPr>
        <w:spacing w:line="276" w:lineRule="auto"/>
        <w:jc w:val="both"/>
      </w:pPr>
      <w:r>
        <w:t xml:space="preserve">b. </w:t>
      </w:r>
      <w:r w:rsidR="009E6CF9" w:rsidRPr="009E6CF9">
        <w:t>Prijs voor het realiseren en in stand houden van een Laadcluster op ten minste een 3*35A</w:t>
      </w:r>
    </w:p>
    <w:p w14:paraId="548EEAC8" w14:textId="4B779744" w:rsidR="00CF058F" w:rsidRDefault="009E6CF9" w:rsidP="009E6CF9">
      <w:pPr>
        <w:pStyle w:val="OpsommingBullet0"/>
        <w:numPr>
          <w:ilvl w:val="0"/>
          <w:numId w:val="0"/>
        </w:numPr>
        <w:spacing w:line="276" w:lineRule="auto"/>
        <w:jc w:val="both"/>
      </w:pPr>
      <w:r>
        <w:t xml:space="preserve">    </w:t>
      </w:r>
      <w:r w:rsidRPr="009E6CF9">
        <w:t>aansluiting</w:t>
      </w:r>
    </w:p>
    <w:p w14:paraId="09D1DE9D" w14:textId="77777777" w:rsidR="00CF058F" w:rsidRDefault="00CF058F" w:rsidP="00CF058F">
      <w:r w:rsidRPr="003C19FE">
        <w:t>__________________________________________ euro (bedrag in cijfers)</w:t>
      </w:r>
    </w:p>
    <w:p w14:paraId="5355EC59" w14:textId="77777777" w:rsidR="00CF058F" w:rsidRPr="003C19FE" w:rsidRDefault="00CF058F" w:rsidP="00CF058F"/>
    <w:p w14:paraId="2258FED5" w14:textId="77777777" w:rsidR="00CF058F" w:rsidRPr="003C19FE" w:rsidRDefault="00CF058F" w:rsidP="00CF058F">
      <w:r w:rsidRPr="003C19FE">
        <w:t>__________________________________________ euro (bedrag in letters).</w:t>
      </w:r>
    </w:p>
    <w:p w14:paraId="4B34E574" w14:textId="77777777" w:rsidR="00CF058F" w:rsidRDefault="00CF058F" w:rsidP="00CF058F">
      <w:pPr>
        <w:pStyle w:val="OpsommingBullet0"/>
        <w:numPr>
          <w:ilvl w:val="0"/>
          <w:numId w:val="0"/>
        </w:numPr>
        <w:spacing w:line="276" w:lineRule="auto"/>
        <w:jc w:val="both"/>
      </w:pPr>
    </w:p>
    <w:p w14:paraId="47537632" w14:textId="7CBD22B2" w:rsidR="00CF058F" w:rsidRDefault="00CF058F" w:rsidP="00CF058F">
      <w:pPr>
        <w:pStyle w:val="OpsommingBullet0"/>
        <w:numPr>
          <w:ilvl w:val="0"/>
          <w:numId w:val="0"/>
        </w:numPr>
        <w:spacing w:line="276" w:lineRule="auto"/>
        <w:ind w:left="227" w:hanging="227"/>
        <w:jc w:val="both"/>
      </w:pPr>
      <w:r>
        <w:t>c. Prijs voor het permanent verwijderen van een Laadobject (incl. alle bijbehorende werkzaamheden</w:t>
      </w:r>
      <w:r w:rsidR="004724EE">
        <w:t xml:space="preserve">, excl. de </w:t>
      </w:r>
      <w:r w:rsidR="004724EE" w:rsidRPr="005F04B2">
        <w:t>verplichte netbeheerderskosten</w:t>
      </w:r>
      <w:r w:rsidR="004724EE">
        <w:t>)</w:t>
      </w:r>
    </w:p>
    <w:p w14:paraId="67EA3AF2" w14:textId="77777777" w:rsidR="00CF058F" w:rsidRDefault="00CF058F" w:rsidP="00CF058F">
      <w:r w:rsidRPr="003C19FE">
        <w:t>__________________________________________ euro (bedrag in cijfers)</w:t>
      </w:r>
    </w:p>
    <w:p w14:paraId="1FE44D80" w14:textId="77777777" w:rsidR="00CF058F" w:rsidRPr="003C19FE" w:rsidRDefault="00CF058F" w:rsidP="00CF058F"/>
    <w:p w14:paraId="147DFD72" w14:textId="77777777" w:rsidR="00CF058F" w:rsidRPr="003C19FE" w:rsidRDefault="00CF058F" w:rsidP="00CF058F">
      <w:r w:rsidRPr="003C19FE">
        <w:t>__________________________________________ euro (bedrag in letters).</w:t>
      </w:r>
    </w:p>
    <w:p w14:paraId="4070BF01" w14:textId="77777777" w:rsidR="00CF058F" w:rsidRDefault="00CF058F" w:rsidP="00CF058F">
      <w:pPr>
        <w:pStyle w:val="OpsommingBullet0"/>
        <w:numPr>
          <w:ilvl w:val="0"/>
          <w:numId w:val="0"/>
        </w:numPr>
        <w:spacing w:line="276" w:lineRule="auto"/>
        <w:ind w:left="227" w:hanging="227"/>
        <w:jc w:val="both"/>
      </w:pPr>
    </w:p>
    <w:p w14:paraId="405C52DE" w14:textId="77777777" w:rsidR="00CF058F" w:rsidRDefault="00CF058F" w:rsidP="00CF058F">
      <w:pPr>
        <w:rPr>
          <w:rFonts w:eastAsia="Calibri"/>
          <w:lang w:eastAsia="en-US"/>
        </w:rPr>
      </w:pPr>
      <w:r>
        <w:br w:type="page"/>
      </w:r>
    </w:p>
    <w:p w14:paraId="30E3EFC2" w14:textId="245CFCD5" w:rsidR="00CF058F" w:rsidRDefault="00CF058F" w:rsidP="00CF058F">
      <w:pPr>
        <w:pStyle w:val="OpsommingBullet0"/>
        <w:numPr>
          <w:ilvl w:val="0"/>
          <w:numId w:val="0"/>
        </w:numPr>
        <w:spacing w:line="276" w:lineRule="auto"/>
        <w:ind w:left="227" w:hanging="227"/>
        <w:jc w:val="both"/>
      </w:pPr>
      <w:r>
        <w:lastRenderedPageBreak/>
        <w:t>d. Prijs voor het permanent verwijderen van een Laadcluster (incl. alle bijbehorende werkzaamheden</w:t>
      </w:r>
      <w:r w:rsidR="004724EE">
        <w:t>,</w:t>
      </w:r>
      <w:r w:rsidR="004724EE" w:rsidRPr="004724EE">
        <w:t xml:space="preserve"> </w:t>
      </w:r>
      <w:r w:rsidR="004724EE">
        <w:t xml:space="preserve">excl. de </w:t>
      </w:r>
      <w:r w:rsidR="004724EE" w:rsidRPr="005F04B2">
        <w:t>verplichte netbeheerderskosten</w:t>
      </w:r>
      <w:r w:rsidR="004724EE">
        <w:t>)</w:t>
      </w:r>
    </w:p>
    <w:p w14:paraId="3371A88A" w14:textId="77777777" w:rsidR="00CF058F" w:rsidRDefault="00CF058F" w:rsidP="00CF058F">
      <w:r w:rsidRPr="003C19FE">
        <w:t>__________________________________________ euro (bedrag in cijfers)</w:t>
      </w:r>
    </w:p>
    <w:p w14:paraId="2A5B7F6A" w14:textId="77777777" w:rsidR="00CF058F" w:rsidRPr="003C19FE" w:rsidRDefault="00CF058F" w:rsidP="00CF058F"/>
    <w:p w14:paraId="1333D1B7" w14:textId="77777777" w:rsidR="00CF058F" w:rsidRPr="003C19FE" w:rsidRDefault="00CF058F" w:rsidP="00CF058F">
      <w:r w:rsidRPr="003C19FE">
        <w:t>__________________________________________ euro (bedrag in letters).</w:t>
      </w:r>
    </w:p>
    <w:p w14:paraId="4601028B" w14:textId="77777777" w:rsidR="00CF058F" w:rsidRDefault="00CF058F" w:rsidP="00CF058F">
      <w:pPr>
        <w:pStyle w:val="OpsommingBullet0"/>
        <w:numPr>
          <w:ilvl w:val="0"/>
          <w:numId w:val="0"/>
        </w:numPr>
        <w:spacing w:line="276" w:lineRule="auto"/>
        <w:ind w:left="227" w:hanging="227"/>
        <w:jc w:val="both"/>
      </w:pPr>
    </w:p>
    <w:p w14:paraId="2FCB56A7" w14:textId="1E5C3379" w:rsidR="00CF058F" w:rsidRDefault="00CF058F" w:rsidP="00CF058F">
      <w:pPr>
        <w:pStyle w:val="OpsommingBullet0"/>
        <w:numPr>
          <w:ilvl w:val="0"/>
          <w:numId w:val="0"/>
        </w:numPr>
        <w:spacing w:line="276" w:lineRule="auto"/>
        <w:ind w:left="227" w:hanging="227"/>
        <w:jc w:val="both"/>
      </w:pPr>
      <w:r>
        <w:t xml:space="preserve">e. </w:t>
      </w:r>
      <w:r w:rsidR="00C715C8" w:rsidRPr="00C715C8">
        <w:t>Prijs voor het verplaatsen (het weghalen en opnieuw plaatsen van een Laadobject in opdracht van Concessieverlener) van een Laadobject</w:t>
      </w:r>
      <w:r w:rsidR="004724EE">
        <w:t xml:space="preserve">, excl. de </w:t>
      </w:r>
      <w:r w:rsidR="004724EE" w:rsidRPr="005F04B2">
        <w:t>verplichte netbeheerderskosten</w:t>
      </w:r>
      <w:r w:rsidR="004724EE">
        <w:t>)</w:t>
      </w:r>
    </w:p>
    <w:p w14:paraId="26C81B70" w14:textId="77777777" w:rsidR="00CF058F" w:rsidRDefault="00CF058F" w:rsidP="00CF058F">
      <w:r w:rsidRPr="003C19FE">
        <w:t>__________________________________________ euro (bedrag in cijfers)</w:t>
      </w:r>
    </w:p>
    <w:p w14:paraId="65D15833" w14:textId="77777777" w:rsidR="00CF058F" w:rsidRPr="003C19FE" w:rsidRDefault="00CF058F" w:rsidP="00CF058F"/>
    <w:p w14:paraId="2B31856E" w14:textId="77777777" w:rsidR="00CF058F" w:rsidRPr="003C19FE" w:rsidRDefault="00CF058F" w:rsidP="00CF058F">
      <w:r w:rsidRPr="003C19FE">
        <w:t>__________________________________________ euro (bedrag in letters).</w:t>
      </w:r>
    </w:p>
    <w:p w14:paraId="25D88BD4" w14:textId="77777777" w:rsidR="00CF058F" w:rsidRDefault="00CF058F" w:rsidP="00CF058F">
      <w:pPr>
        <w:pStyle w:val="OpsommingBullet0"/>
        <w:numPr>
          <w:ilvl w:val="0"/>
          <w:numId w:val="0"/>
        </w:numPr>
        <w:spacing w:line="276" w:lineRule="auto"/>
        <w:ind w:left="227" w:hanging="227"/>
        <w:jc w:val="both"/>
      </w:pPr>
    </w:p>
    <w:p w14:paraId="6102F431" w14:textId="522F765B" w:rsidR="00CF058F" w:rsidRPr="003C19FE" w:rsidRDefault="00CF058F" w:rsidP="009E6CF9">
      <w:pPr>
        <w:pStyle w:val="OpsommingBullet0"/>
        <w:numPr>
          <w:ilvl w:val="0"/>
          <w:numId w:val="0"/>
        </w:numPr>
        <w:spacing w:line="276" w:lineRule="auto"/>
        <w:ind w:left="227" w:hanging="227"/>
        <w:jc w:val="both"/>
      </w:pPr>
      <w:r>
        <w:t xml:space="preserve">f. </w:t>
      </w:r>
      <w:r w:rsidR="009E6CF9" w:rsidRPr="009E6CF9">
        <w:t>Prijs voor het verplaatsen (het weghalen en opnieuw plaatsen van een Laadcluster in opdracht van Concessieverlener) van een Laadcluster (incl. alle bijbehorende werkzaamheden</w:t>
      </w:r>
      <w:r w:rsidR="004724EE">
        <w:t xml:space="preserve">, excl. de </w:t>
      </w:r>
      <w:r w:rsidR="004724EE" w:rsidRPr="005F04B2">
        <w:t>verplichte netbeheerderskosten</w:t>
      </w:r>
      <w:r w:rsidR="004724EE">
        <w:t>)</w:t>
      </w:r>
    </w:p>
    <w:p w14:paraId="495EDCAF" w14:textId="77777777" w:rsidR="00CF058F" w:rsidRDefault="00CF058F" w:rsidP="00CF058F">
      <w:r w:rsidRPr="003C19FE">
        <w:t>__________________________________________ euro (bedrag in cijfers)</w:t>
      </w:r>
    </w:p>
    <w:p w14:paraId="5744FA18" w14:textId="77777777" w:rsidR="00CF058F" w:rsidRPr="003C19FE" w:rsidRDefault="00CF058F" w:rsidP="00CF058F"/>
    <w:p w14:paraId="0C3B405E" w14:textId="77777777" w:rsidR="00CF058F" w:rsidRDefault="00CF058F" w:rsidP="00CF058F">
      <w:r w:rsidRPr="003C19FE">
        <w:t>__________________________________________ euro (bedrag in letters).</w:t>
      </w:r>
    </w:p>
    <w:p w14:paraId="5820FADD" w14:textId="77777777" w:rsidR="00CF058F" w:rsidRDefault="00CF058F" w:rsidP="00CF058F"/>
    <w:p w14:paraId="0444CA47" w14:textId="77777777" w:rsidR="00CF058F" w:rsidRDefault="00CF058F" w:rsidP="00CF058F"/>
    <w:p w14:paraId="5E10BF09" w14:textId="77777777" w:rsidR="00CF058F" w:rsidRDefault="00CF058F" w:rsidP="00CF058F">
      <w:r>
        <w:t>Inzake verschuldigde omzetbelasting,</w:t>
      </w:r>
    </w:p>
    <w:p w14:paraId="437DB3C8" w14:textId="77777777" w:rsidR="00CF058F" w:rsidRDefault="00CF058F" w:rsidP="00CF058F"/>
    <w:p w14:paraId="4866CEA1" w14:textId="77777777" w:rsidR="00CF058F" w:rsidRPr="00D661C4" w:rsidRDefault="00CF058F" w:rsidP="00CF058F">
      <w:r w:rsidRPr="00FE7259">
        <w:t>Het bedrag van de onder post a) verschuldigde omzetbelasting bedraagt:</w:t>
      </w:r>
      <w:r w:rsidRPr="00D661C4">
        <w:t xml:space="preserve"> </w:t>
      </w:r>
    </w:p>
    <w:p w14:paraId="2B11E190" w14:textId="77777777" w:rsidR="00CF058F" w:rsidRPr="003C19FE" w:rsidRDefault="00CF058F" w:rsidP="00CF058F"/>
    <w:p w14:paraId="68071A71" w14:textId="77777777" w:rsidR="00CF058F" w:rsidRDefault="00CF058F" w:rsidP="00CF058F">
      <w:r w:rsidRPr="003C19FE">
        <w:t>__________________________________________ euro (bedrag in cijfers)</w:t>
      </w:r>
    </w:p>
    <w:p w14:paraId="738E45AD" w14:textId="77777777" w:rsidR="00CF058F" w:rsidRPr="003C19FE" w:rsidRDefault="00CF058F" w:rsidP="00CF058F"/>
    <w:p w14:paraId="3413FBE1" w14:textId="77777777" w:rsidR="00CF058F" w:rsidRPr="003C19FE" w:rsidRDefault="00CF058F" w:rsidP="00CF058F">
      <w:r w:rsidRPr="003C19FE">
        <w:t>__________________________________________ euro (bedrag in letters).</w:t>
      </w:r>
    </w:p>
    <w:p w14:paraId="7DB2AE4B" w14:textId="77777777" w:rsidR="00CF058F" w:rsidRDefault="00CF058F" w:rsidP="00CF058F"/>
    <w:p w14:paraId="4AD55EFE" w14:textId="77777777" w:rsidR="00CF058F" w:rsidRDefault="00CF058F" w:rsidP="00CF058F"/>
    <w:p w14:paraId="76AA17E7" w14:textId="77777777" w:rsidR="00CF058F" w:rsidRPr="00D661C4" w:rsidRDefault="00CF058F" w:rsidP="00CF058F">
      <w:r w:rsidRPr="00FE7259">
        <w:t xml:space="preserve">Het bedrag van de onder post </w:t>
      </w:r>
      <w:r>
        <w:t>b</w:t>
      </w:r>
      <w:r w:rsidRPr="00FE7259">
        <w:t>) verschuldigde omzetbelasting bedraagt:</w:t>
      </w:r>
      <w:r w:rsidRPr="00D661C4">
        <w:t xml:space="preserve"> </w:t>
      </w:r>
    </w:p>
    <w:p w14:paraId="7663ECC1" w14:textId="77777777" w:rsidR="00CF058F" w:rsidRPr="003C19FE" w:rsidRDefault="00CF058F" w:rsidP="00CF058F"/>
    <w:p w14:paraId="727EA16B" w14:textId="77777777" w:rsidR="00CF058F" w:rsidRDefault="00CF058F" w:rsidP="00CF058F">
      <w:r w:rsidRPr="003C19FE">
        <w:t>__________________________________________ euro (bedrag in cijfers)</w:t>
      </w:r>
    </w:p>
    <w:p w14:paraId="7F038911" w14:textId="77777777" w:rsidR="00CF058F" w:rsidRPr="003C19FE" w:rsidRDefault="00CF058F" w:rsidP="00CF058F"/>
    <w:p w14:paraId="45AE537A" w14:textId="77777777" w:rsidR="00CF058F" w:rsidRPr="003C19FE" w:rsidRDefault="00CF058F" w:rsidP="00CF058F">
      <w:r w:rsidRPr="003C19FE">
        <w:t>__________________________________________ euro (bedrag in letters).</w:t>
      </w:r>
    </w:p>
    <w:p w14:paraId="4BC5445D" w14:textId="77777777" w:rsidR="00CF058F" w:rsidRDefault="00CF058F" w:rsidP="00CF058F"/>
    <w:p w14:paraId="69DC83D7" w14:textId="77777777" w:rsidR="00CF058F" w:rsidRDefault="00CF058F" w:rsidP="00CF058F"/>
    <w:p w14:paraId="4BBACA10" w14:textId="77777777" w:rsidR="00CF058F" w:rsidRDefault="00CF058F" w:rsidP="00CF058F">
      <w:r w:rsidRPr="00FE7259">
        <w:t xml:space="preserve">Het bedrag van de onder post </w:t>
      </w:r>
      <w:r>
        <w:t>c</w:t>
      </w:r>
      <w:r w:rsidRPr="00FE7259">
        <w:t>) verschuldigde omzetbelasting bedraagt:</w:t>
      </w:r>
      <w:r w:rsidRPr="00D661C4">
        <w:t xml:space="preserve"> </w:t>
      </w:r>
    </w:p>
    <w:p w14:paraId="57E6A46C" w14:textId="77777777" w:rsidR="00CF058F" w:rsidRPr="003C19FE" w:rsidRDefault="00CF058F" w:rsidP="00CF058F"/>
    <w:p w14:paraId="463EB08E" w14:textId="77777777" w:rsidR="00CF058F" w:rsidRDefault="00CF058F" w:rsidP="00CF058F">
      <w:r w:rsidRPr="003C19FE">
        <w:t>__________________________________________ euro (bedrag in cijfers)</w:t>
      </w:r>
    </w:p>
    <w:p w14:paraId="6E0811F2" w14:textId="77777777" w:rsidR="00CF058F" w:rsidRPr="003C19FE" w:rsidRDefault="00CF058F" w:rsidP="00CF058F"/>
    <w:p w14:paraId="46A5735D" w14:textId="77777777" w:rsidR="00CF058F" w:rsidRDefault="00CF058F" w:rsidP="00CF058F">
      <w:r w:rsidRPr="003C19FE">
        <w:t>__________________________________________ euro (bedrag in letters).</w:t>
      </w:r>
    </w:p>
    <w:p w14:paraId="544799C4" w14:textId="77777777" w:rsidR="00CF058F" w:rsidRDefault="00CF058F" w:rsidP="00CF058F"/>
    <w:p w14:paraId="59E2CC05" w14:textId="77777777" w:rsidR="00CF058F" w:rsidRDefault="00CF058F" w:rsidP="00CF058F">
      <w:r w:rsidRPr="00FE7259">
        <w:t xml:space="preserve">Het bedrag van de onder post </w:t>
      </w:r>
      <w:r>
        <w:t>d</w:t>
      </w:r>
      <w:r w:rsidRPr="00FE7259">
        <w:t>) verschuldigde omzetbelasting bedraagt:</w:t>
      </w:r>
      <w:r w:rsidRPr="00D661C4">
        <w:t xml:space="preserve"> </w:t>
      </w:r>
    </w:p>
    <w:p w14:paraId="6CB9B128" w14:textId="77777777" w:rsidR="00CF058F" w:rsidRPr="003C19FE" w:rsidRDefault="00CF058F" w:rsidP="00CF058F"/>
    <w:p w14:paraId="2ACE4777" w14:textId="77777777" w:rsidR="00CF058F" w:rsidRDefault="00CF058F" w:rsidP="00CF058F">
      <w:r w:rsidRPr="003C19FE">
        <w:t>__________________________________________ euro (bedrag in cijfers)</w:t>
      </w:r>
    </w:p>
    <w:p w14:paraId="4698647D" w14:textId="77777777" w:rsidR="00CF058F" w:rsidRPr="003C19FE" w:rsidRDefault="00CF058F" w:rsidP="00CF058F"/>
    <w:p w14:paraId="5F53FB75" w14:textId="77777777" w:rsidR="00CF058F" w:rsidRPr="003C19FE" w:rsidRDefault="00CF058F" w:rsidP="00CF058F">
      <w:r w:rsidRPr="003C19FE">
        <w:t>__________________________________________ euro (bedrag in letters).</w:t>
      </w:r>
    </w:p>
    <w:p w14:paraId="33E28E7F" w14:textId="77777777" w:rsidR="00CF058F" w:rsidRDefault="00CF058F" w:rsidP="00CF058F"/>
    <w:p w14:paraId="223AEB20" w14:textId="01DC7341" w:rsidR="00CF058F" w:rsidRDefault="00CF058F" w:rsidP="00CF058F"/>
    <w:p w14:paraId="495AEA9D" w14:textId="77777777" w:rsidR="00CF058F" w:rsidRPr="00D661C4" w:rsidRDefault="00CF058F" w:rsidP="00CF058F">
      <w:r w:rsidRPr="00FE7259">
        <w:t xml:space="preserve">Het bedrag van de onder post </w:t>
      </w:r>
      <w:r>
        <w:t>e</w:t>
      </w:r>
      <w:r w:rsidRPr="00FE7259">
        <w:t>) verschuldigde omzetbelasting bedraagt:</w:t>
      </w:r>
      <w:r w:rsidRPr="00D661C4">
        <w:t xml:space="preserve"> </w:t>
      </w:r>
    </w:p>
    <w:p w14:paraId="3FE76785" w14:textId="77777777" w:rsidR="00CF058F" w:rsidRPr="003C19FE" w:rsidRDefault="00CF058F" w:rsidP="00CF058F"/>
    <w:p w14:paraId="2B7B3508" w14:textId="77777777" w:rsidR="00CF058F" w:rsidRDefault="00CF058F" w:rsidP="00CF058F">
      <w:r w:rsidRPr="003C19FE">
        <w:t>__________________________________________ euro (bedrag in cijfers)</w:t>
      </w:r>
    </w:p>
    <w:p w14:paraId="30AE33F9" w14:textId="77777777" w:rsidR="00CF058F" w:rsidRPr="003C19FE" w:rsidRDefault="00CF058F" w:rsidP="00CF058F"/>
    <w:p w14:paraId="260C968C" w14:textId="77777777" w:rsidR="00CF058F" w:rsidRPr="003C19FE" w:rsidRDefault="00CF058F" w:rsidP="00CF058F">
      <w:r w:rsidRPr="003C19FE">
        <w:t>__________________________________________ euro (bedrag in letters).</w:t>
      </w:r>
    </w:p>
    <w:p w14:paraId="4BF85073" w14:textId="77777777" w:rsidR="00CF058F" w:rsidRDefault="00CF058F" w:rsidP="00CF058F"/>
    <w:p w14:paraId="10333295" w14:textId="77777777" w:rsidR="00CF058F" w:rsidRDefault="00CF058F" w:rsidP="00CF058F"/>
    <w:p w14:paraId="172839B3" w14:textId="77777777" w:rsidR="00CF058F" w:rsidRPr="00D661C4" w:rsidRDefault="00CF058F" w:rsidP="00CF058F">
      <w:r w:rsidRPr="00FE7259">
        <w:t xml:space="preserve">Het bedrag van de onder post </w:t>
      </w:r>
      <w:r>
        <w:t>f</w:t>
      </w:r>
      <w:r w:rsidRPr="00FE7259">
        <w:t>) verschuldigde omzetbelasting bedraagt:</w:t>
      </w:r>
      <w:r w:rsidRPr="00D661C4">
        <w:t xml:space="preserve"> </w:t>
      </w:r>
    </w:p>
    <w:p w14:paraId="7D3A4B03" w14:textId="77777777" w:rsidR="00CF058F" w:rsidRPr="003C19FE" w:rsidRDefault="00CF058F" w:rsidP="00CF058F"/>
    <w:p w14:paraId="405C9AC4" w14:textId="77777777" w:rsidR="00CF058F" w:rsidRDefault="00CF058F" w:rsidP="00CF058F">
      <w:r w:rsidRPr="003C19FE">
        <w:t>__________________________________________ euro (bedrag in cijfers)</w:t>
      </w:r>
    </w:p>
    <w:p w14:paraId="3BAA219A" w14:textId="77777777" w:rsidR="00CF058F" w:rsidRPr="003C19FE" w:rsidRDefault="00CF058F" w:rsidP="00CF058F"/>
    <w:p w14:paraId="08D7E6F7" w14:textId="77777777" w:rsidR="00CF058F" w:rsidRPr="003C19FE" w:rsidRDefault="00CF058F" w:rsidP="00CF058F">
      <w:r w:rsidRPr="003C19FE">
        <w:t>__________________________________________ euro (bedrag in letters).</w:t>
      </w:r>
    </w:p>
    <w:p w14:paraId="5DC45949" w14:textId="77777777" w:rsidR="000353DF" w:rsidRDefault="000353DF" w:rsidP="00CF058F"/>
    <w:p w14:paraId="7BA6F3F9" w14:textId="77777777" w:rsidR="00023AFD" w:rsidRDefault="00023AFD" w:rsidP="00CF058F"/>
    <w:p w14:paraId="4EEA98DC" w14:textId="77777777" w:rsidR="00CF058F" w:rsidRPr="003C19FE" w:rsidRDefault="00CF058F" w:rsidP="00FD3A7D">
      <w:pPr>
        <w:jc w:val="both"/>
      </w:pPr>
      <w:r w:rsidRPr="003C19FE">
        <w:t xml:space="preserve">In geval van een inschrijving door een samenwerkingsverband van ondernemers wijzen de </w:t>
      </w:r>
      <w:r>
        <w:t>I</w:t>
      </w:r>
      <w:r w:rsidRPr="003C19FE">
        <w:t>nschrijvers de hierboven onder a. genoemde inschrijver aan als gemachtigde om hen in alle zaken</w:t>
      </w:r>
    </w:p>
    <w:p w14:paraId="18F6FE13" w14:textId="77777777" w:rsidR="00CF058F" w:rsidRPr="003C19FE" w:rsidRDefault="00CF058F" w:rsidP="00FD3A7D">
      <w:pPr>
        <w:jc w:val="both"/>
      </w:pPr>
      <w:r w:rsidRPr="003C19FE">
        <w:t xml:space="preserve">in het kader van de aanbestedingsprocedure en de uitvoering van de </w:t>
      </w:r>
      <w:r>
        <w:t>Concessie</w:t>
      </w:r>
      <w:r w:rsidRPr="003C19FE">
        <w:t xml:space="preserve"> te vertegenwoordigen.</w:t>
      </w:r>
    </w:p>
    <w:p w14:paraId="567DE3AF" w14:textId="77777777" w:rsidR="00CF058F" w:rsidRDefault="00CF058F" w:rsidP="00FD3A7D">
      <w:pPr>
        <w:jc w:val="both"/>
      </w:pPr>
    </w:p>
    <w:p w14:paraId="3694A709" w14:textId="4B0591BC" w:rsidR="00CF058F" w:rsidRPr="003C19FE" w:rsidRDefault="00CF058F" w:rsidP="00FD3A7D">
      <w:pPr>
        <w:jc w:val="both"/>
      </w:pPr>
      <w:r w:rsidRPr="003C19FE">
        <w:t xml:space="preserve">De </w:t>
      </w:r>
      <w:r w:rsidR="00A75165">
        <w:t>i</w:t>
      </w:r>
      <w:r w:rsidRPr="003C19FE">
        <w:t>nschrijver</w:t>
      </w:r>
      <w:r w:rsidR="00A75165">
        <w:t>(s) verklaart (verklaren) deze I</w:t>
      </w:r>
      <w:bookmarkStart w:id="0" w:name="_GoBack"/>
      <w:bookmarkEnd w:id="0"/>
      <w:r w:rsidRPr="003C19FE">
        <w:t xml:space="preserve">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7FD8E4C6" w14:textId="77777777" w:rsidR="00CF058F" w:rsidRPr="003C19FE" w:rsidRDefault="00CF058F" w:rsidP="00FD3A7D">
      <w:pPr>
        <w:jc w:val="both"/>
      </w:pPr>
      <w:r w:rsidRPr="003C19FE">
        <w:t>zoals deze zijn omschreven in de voor de inschrijving relevante stukken.</w:t>
      </w:r>
    </w:p>
    <w:p w14:paraId="3ECD7E56" w14:textId="77777777" w:rsidR="00CF058F" w:rsidRDefault="00CF058F" w:rsidP="00CF058F"/>
    <w:p w14:paraId="6C746D33" w14:textId="77777777" w:rsidR="00CF058F" w:rsidRDefault="00CF058F" w:rsidP="00CF058F"/>
    <w:p w14:paraId="498E3410" w14:textId="77777777" w:rsidR="00CF058F" w:rsidRPr="003C19FE" w:rsidRDefault="00CF058F" w:rsidP="00CF058F">
      <w:r w:rsidRPr="003C19FE">
        <w:t>Gedaan</w:t>
      </w:r>
      <w:r>
        <w:t xml:space="preserve"> op _________________________</w:t>
      </w:r>
      <w:r w:rsidRPr="003C19FE">
        <w:t xml:space="preserve"> (datum), te ___</w:t>
      </w:r>
      <w:r>
        <w:t>____________________________</w:t>
      </w:r>
      <w:r w:rsidRPr="003C19FE">
        <w:t>(plaats).</w:t>
      </w:r>
    </w:p>
    <w:p w14:paraId="6F703170" w14:textId="77777777" w:rsidR="00CF058F" w:rsidRDefault="00CF058F" w:rsidP="00CF058F"/>
    <w:p w14:paraId="3E25778B" w14:textId="77777777" w:rsidR="00CF058F" w:rsidRPr="003C19FE" w:rsidRDefault="00CF058F" w:rsidP="00CF058F">
      <w:r w:rsidRPr="003C19FE">
        <w:t>De inschrijver(s)</w:t>
      </w:r>
    </w:p>
    <w:p w14:paraId="3E67F207" w14:textId="77777777" w:rsidR="00CF058F" w:rsidRDefault="00CF058F" w:rsidP="00CF058F"/>
    <w:p w14:paraId="34BCCAEA" w14:textId="77777777" w:rsidR="00CF058F" w:rsidRDefault="00CF058F" w:rsidP="00CF058F">
      <w:r w:rsidRPr="003C19FE">
        <w:t>a. ___________________________________ (naam)</w:t>
      </w:r>
    </w:p>
    <w:p w14:paraId="49C13AB7" w14:textId="77777777" w:rsidR="00CF058F" w:rsidRDefault="00CF058F" w:rsidP="00CF058F"/>
    <w:p w14:paraId="14F651CE" w14:textId="77777777" w:rsidR="00CF058F" w:rsidRDefault="00CF058F" w:rsidP="00CF058F">
      <w:r w:rsidRPr="003C19FE">
        <w:t xml:space="preserve"> ___________________________________ (functie)</w:t>
      </w:r>
    </w:p>
    <w:p w14:paraId="48ACFEB6" w14:textId="77777777" w:rsidR="00CF058F" w:rsidRDefault="00CF058F" w:rsidP="00CF058F">
      <w:pPr>
        <w:jc w:val="right"/>
      </w:pPr>
    </w:p>
    <w:p w14:paraId="2FB472C5" w14:textId="77777777" w:rsidR="00CF058F" w:rsidRPr="003C19FE" w:rsidRDefault="00CF058F" w:rsidP="00CF058F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38A3C390" w14:textId="77777777" w:rsidR="00CF058F" w:rsidRDefault="00CF058F" w:rsidP="00CF058F"/>
    <w:p w14:paraId="7D923689" w14:textId="77777777" w:rsidR="00CF058F" w:rsidRDefault="00CF058F" w:rsidP="00CF058F"/>
    <w:p w14:paraId="6D43340E" w14:textId="77777777" w:rsidR="00CF058F" w:rsidRDefault="00CF058F" w:rsidP="00CF058F">
      <w:r w:rsidRPr="003C19FE">
        <w:t xml:space="preserve">b. ___________________________________ (naam) </w:t>
      </w:r>
    </w:p>
    <w:p w14:paraId="4630FAE4" w14:textId="77777777" w:rsidR="00CF058F" w:rsidRDefault="00CF058F" w:rsidP="00CF058F"/>
    <w:p w14:paraId="6015D5C4" w14:textId="77777777" w:rsidR="00CF058F" w:rsidRPr="003C19FE" w:rsidRDefault="00CF058F" w:rsidP="00CF058F">
      <w:r w:rsidRPr="003C19FE">
        <w:t>___________________________________ (functie)</w:t>
      </w:r>
    </w:p>
    <w:p w14:paraId="40B6B158" w14:textId="77777777" w:rsidR="00CF058F" w:rsidRDefault="00CF058F" w:rsidP="00CF058F">
      <w:pPr>
        <w:jc w:val="right"/>
      </w:pPr>
    </w:p>
    <w:p w14:paraId="3BBE6173" w14:textId="77777777" w:rsidR="00CF058F" w:rsidRDefault="00CF058F" w:rsidP="00CF058F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1AD4283" w14:textId="77777777" w:rsidR="00CF058F" w:rsidRDefault="00CF058F" w:rsidP="00CF058F"/>
    <w:p w14:paraId="3EDD44E0" w14:textId="77777777" w:rsidR="00CF058F" w:rsidRDefault="00CF058F" w:rsidP="00CF058F"/>
    <w:p w14:paraId="49A82270" w14:textId="77777777" w:rsidR="00CF058F" w:rsidRDefault="00CF058F" w:rsidP="00CF058F">
      <w:r>
        <w:t>c</w:t>
      </w:r>
      <w:r w:rsidRPr="003C19FE">
        <w:t xml:space="preserve">. ___________________________________ (naam) </w:t>
      </w:r>
    </w:p>
    <w:p w14:paraId="523DED17" w14:textId="77777777" w:rsidR="00CF058F" w:rsidRDefault="00CF058F" w:rsidP="00CF058F"/>
    <w:p w14:paraId="2CBD735C" w14:textId="77777777" w:rsidR="00CF058F" w:rsidRPr="003C19FE" w:rsidRDefault="00CF058F" w:rsidP="00CF058F">
      <w:r w:rsidRPr="003C19FE">
        <w:t>___________________________________ (functie)</w:t>
      </w:r>
    </w:p>
    <w:p w14:paraId="7AFF4864" w14:textId="77777777" w:rsidR="00CF058F" w:rsidRDefault="00CF058F" w:rsidP="00CF058F">
      <w:pPr>
        <w:jc w:val="right"/>
      </w:pPr>
    </w:p>
    <w:p w14:paraId="2E891878" w14:textId="77777777" w:rsidR="00023AFD" w:rsidRDefault="00CF058F" w:rsidP="00023AFD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23E942BB" w14:textId="77777777" w:rsidR="006B77D2" w:rsidRDefault="006B77D2" w:rsidP="00F219A5"/>
    <w:sectPr w:rsidR="006B77D2" w:rsidSect="00174A5A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709D3" w14:textId="77777777" w:rsidR="003F5650" w:rsidRDefault="003F5650" w:rsidP="00220940">
      <w:pPr>
        <w:spacing w:line="240" w:lineRule="auto"/>
      </w:pPr>
      <w:r>
        <w:separator/>
      </w:r>
    </w:p>
  </w:endnote>
  <w:endnote w:type="continuationSeparator" w:id="0">
    <w:p w14:paraId="025CE76D" w14:textId="77777777" w:rsidR="003F5650" w:rsidRDefault="003F5650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CEB89" w14:textId="77777777" w:rsidR="003F5650" w:rsidRDefault="003F5650" w:rsidP="00220940">
      <w:pPr>
        <w:spacing w:line="240" w:lineRule="auto"/>
      </w:pPr>
      <w:r>
        <w:separator/>
      </w:r>
    </w:p>
  </w:footnote>
  <w:footnote w:type="continuationSeparator" w:id="0">
    <w:p w14:paraId="5EA65A38" w14:textId="77777777" w:rsidR="003F5650" w:rsidRDefault="003F5650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2E09E" w14:textId="77777777" w:rsidR="00220940" w:rsidRPr="00220940" w:rsidRDefault="00174A5A" w:rsidP="009F626A">
    <w:pPr>
      <w:pStyle w:val="Koptekst"/>
      <w:ind w:left="2567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6DDC6C62" wp14:editId="3C36EC54">
          <wp:simplePos x="0" y="0"/>
          <wp:positionH relativeFrom="page">
            <wp:posOffset>435846</wp:posOffset>
          </wp:positionH>
          <wp:positionV relativeFrom="page">
            <wp:posOffset>268827</wp:posOffset>
          </wp:positionV>
          <wp:extent cx="2008505" cy="1511935"/>
          <wp:effectExtent l="0" t="0" r="0" b="0"/>
          <wp:wrapNone/>
          <wp:docPr id="1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F626A">
      <w:rPr>
        <w:sz w:val="18"/>
        <w:szCs w:val="18"/>
      </w:rPr>
      <w:t xml:space="preserve">    </w:t>
    </w:r>
    <w:r w:rsidR="00220940" w:rsidRPr="00220940">
      <w:rPr>
        <w:sz w:val="18"/>
        <w:szCs w:val="18"/>
      </w:rPr>
      <w:t>Gemeente Amsterdam</w:t>
    </w:r>
  </w:p>
  <w:p w14:paraId="4AFFD75A" w14:textId="77777777" w:rsidR="009F626A" w:rsidRDefault="009F626A" w:rsidP="009F626A">
    <w:pPr>
      <w:pStyle w:val="Koptekst"/>
      <w:rPr>
        <w:sz w:val="18"/>
        <w:szCs w:val="18"/>
      </w:rPr>
    </w:pPr>
    <w:r>
      <w:rPr>
        <w:sz w:val="18"/>
        <w:szCs w:val="18"/>
      </w:rPr>
      <w:tab/>
      <w:t xml:space="preserve">                                                              </w:t>
    </w:r>
    <w:r w:rsidRPr="009F626A">
      <w:rPr>
        <w:sz w:val="18"/>
        <w:szCs w:val="18"/>
      </w:rPr>
      <w:t>Contract AI 2020-0251 Openbare Laaddiensten Elektrisch Vervoer Amsterdam</w:t>
    </w:r>
  </w:p>
  <w:p w14:paraId="53F57C40" w14:textId="77777777" w:rsidR="00220940" w:rsidRPr="00220940" w:rsidRDefault="009F626A">
    <w:pPr>
      <w:pStyle w:val="Koptekst"/>
      <w:rPr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</w:t>
    </w:r>
    <w:r w:rsidR="00CC39EC">
      <w:rPr>
        <w:sz w:val="18"/>
        <w:szCs w:val="18"/>
      </w:rPr>
      <w:t xml:space="preserve">Bijlage </w:t>
    </w:r>
    <w:r>
      <w:rPr>
        <w:sz w:val="18"/>
        <w:szCs w:val="18"/>
      </w:rPr>
      <w:t>A-6</w:t>
    </w:r>
    <w:r w:rsidR="00CC39EC">
      <w:rPr>
        <w:sz w:val="18"/>
        <w:szCs w:val="18"/>
      </w:rPr>
      <w:t xml:space="preserve"> - Inschrijvingsbiljet</w:t>
    </w:r>
  </w:p>
  <w:p w14:paraId="0BAC73F4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8B85E7B"/>
    <w:multiLevelType w:val="hybridMultilevel"/>
    <w:tmpl w:val="13AAAEC4"/>
    <w:lvl w:ilvl="0" w:tplc="FF90CE1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AA433A"/>
    <w:multiLevelType w:val="multilevel"/>
    <w:tmpl w:val="6494EB34"/>
    <w:lvl w:ilvl="0">
      <w:start w:val="1"/>
      <w:numFmt w:val="bullet"/>
      <w:pStyle w:val="OpsommingBullet0"/>
      <w:lvlText w:val=""/>
      <w:lvlJc w:val="left"/>
      <w:pPr>
        <w:ind w:left="227" w:hanging="227"/>
      </w:pPr>
      <w:rPr>
        <w:rFonts w:ascii="Wingdings" w:hAnsi="Wingdings" w:hint="default"/>
        <w:color w:val="000000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/>
        <w:sz w:val="14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1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8"/>
  </w:num>
  <w:num w:numId="28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4A4"/>
    <w:rsid w:val="00023AFD"/>
    <w:rsid w:val="000353DF"/>
    <w:rsid w:val="000B46D8"/>
    <w:rsid w:val="000F2604"/>
    <w:rsid w:val="00174A5A"/>
    <w:rsid w:val="00177A29"/>
    <w:rsid w:val="00220940"/>
    <w:rsid w:val="002B5524"/>
    <w:rsid w:val="00351D14"/>
    <w:rsid w:val="00367491"/>
    <w:rsid w:val="003B3222"/>
    <w:rsid w:val="003C19FE"/>
    <w:rsid w:val="003F3854"/>
    <w:rsid w:val="003F5650"/>
    <w:rsid w:val="00424DED"/>
    <w:rsid w:val="004724EE"/>
    <w:rsid w:val="00482A4F"/>
    <w:rsid w:val="004C7E76"/>
    <w:rsid w:val="00527398"/>
    <w:rsid w:val="00632123"/>
    <w:rsid w:val="00664B71"/>
    <w:rsid w:val="006B77D2"/>
    <w:rsid w:val="006C583D"/>
    <w:rsid w:val="006D24A4"/>
    <w:rsid w:val="00727C0D"/>
    <w:rsid w:val="008104C5"/>
    <w:rsid w:val="0081689B"/>
    <w:rsid w:val="008402D9"/>
    <w:rsid w:val="00847FFD"/>
    <w:rsid w:val="0086631D"/>
    <w:rsid w:val="00897563"/>
    <w:rsid w:val="008A644F"/>
    <w:rsid w:val="009175F9"/>
    <w:rsid w:val="00923B60"/>
    <w:rsid w:val="0093235F"/>
    <w:rsid w:val="00951408"/>
    <w:rsid w:val="009761CF"/>
    <w:rsid w:val="009B0D92"/>
    <w:rsid w:val="009E6CF9"/>
    <w:rsid w:val="009F626A"/>
    <w:rsid w:val="00A03098"/>
    <w:rsid w:val="00A3732E"/>
    <w:rsid w:val="00A53085"/>
    <w:rsid w:val="00A65A22"/>
    <w:rsid w:val="00A75165"/>
    <w:rsid w:val="00A86DE4"/>
    <w:rsid w:val="00AC5D35"/>
    <w:rsid w:val="00BC20C0"/>
    <w:rsid w:val="00BD0C39"/>
    <w:rsid w:val="00BE1DBE"/>
    <w:rsid w:val="00C715C8"/>
    <w:rsid w:val="00CC39EC"/>
    <w:rsid w:val="00CD50D1"/>
    <w:rsid w:val="00CF058F"/>
    <w:rsid w:val="00D632D2"/>
    <w:rsid w:val="00D93CF8"/>
    <w:rsid w:val="00DD0355"/>
    <w:rsid w:val="00E824B9"/>
    <w:rsid w:val="00EB1492"/>
    <w:rsid w:val="00ED32FB"/>
    <w:rsid w:val="00F12F0D"/>
    <w:rsid w:val="00F219A5"/>
    <w:rsid w:val="00FD0FAE"/>
    <w:rsid w:val="00FD3A7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AF6C98"/>
  <w15:docId w15:val="{90C7CBF4-E7DB-8B41-9E3D-21B14BB8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paragraph" w:customStyle="1" w:styleId="OpsommingBullet0">
    <w:name w:val="Opsomming Bullet"/>
    <w:basedOn w:val="Lijstalinea"/>
    <w:qFormat/>
    <w:rsid w:val="00CF058F"/>
    <w:pPr>
      <w:numPr>
        <w:numId w:val="27"/>
      </w:numPr>
    </w:pPr>
    <w:rPr>
      <w:rFonts w:eastAsia="Calibri"/>
      <w:lang w:eastAsia="en-US"/>
    </w:rPr>
  </w:style>
  <w:style w:type="paragraph" w:customStyle="1" w:styleId="Opsommingstreepje">
    <w:name w:val="Opsomming streepje"/>
    <w:basedOn w:val="Lijstalinea"/>
    <w:qFormat/>
    <w:rsid w:val="00CF058F"/>
    <w:pPr>
      <w:numPr>
        <w:ilvl w:val="1"/>
        <w:numId w:val="27"/>
      </w:numPr>
    </w:pPr>
    <w:rPr>
      <w:rFonts w:eastAsia="Calibri"/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AC5D3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AC5D3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AC5D3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F385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F3854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BC20C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E45D4-01D3-AF48-9E80-7CDD0B26C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C:\Users\santbr005\AppData\Local\Microsoft\Windows\Temporary Internet Files\Content.IE5\K3EQOHB1\format_inschrijvingsbiljet_20161018.dotx</Template>
  <TotalTime>35</TotalTime>
  <Pages>3</Pages>
  <Words>801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Zita Koks</cp:lastModifiedBy>
  <cp:revision>20</cp:revision>
  <dcterms:created xsi:type="dcterms:W3CDTF">2018-08-07T11:22:00Z</dcterms:created>
  <dcterms:modified xsi:type="dcterms:W3CDTF">2021-01-06T10:49:00Z</dcterms:modified>
</cp:coreProperties>
</file>